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DBC81" w14:textId="77777777" w:rsidR="000F02E3" w:rsidRPr="001376B1" w:rsidRDefault="00000000">
      <w:pPr>
        <w:pStyle w:val="Ttulo1"/>
        <w:rPr>
          <w:lang w:val="es-ES"/>
        </w:rPr>
      </w:pPr>
      <w:r w:rsidRPr="001376B1">
        <w:rPr>
          <w:lang w:val="es-ES"/>
        </w:rPr>
        <w:t>RÚBRICA DE AVALIACIÓN DE INTERPRETACIÓN E DANZA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22"/>
        <w:gridCol w:w="1717"/>
        <w:gridCol w:w="1718"/>
        <w:gridCol w:w="1719"/>
        <w:gridCol w:w="1754"/>
      </w:tblGrid>
      <w:tr w:rsidR="000F02E3" w14:paraId="58F29E51" w14:textId="77777777" w:rsidTr="001376B1">
        <w:tc>
          <w:tcPr>
            <w:tcW w:w="1728" w:type="dxa"/>
          </w:tcPr>
          <w:p w14:paraId="2BA567BF" w14:textId="77777777" w:rsidR="000F02E3" w:rsidRDefault="00000000">
            <w:proofErr w:type="spellStart"/>
            <w:r>
              <w:t>Criterio</w:t>
            </w:r>
            <w:proofErr w:type="spellEnd"/>
          </w:p>
        </w:tc>
        <w:tc>
          <w:tcPr>
            <w:tcW w:w="1728" w:type="dxa"/>
          </w:tcPr>
          <w:p w14:paraId="0389DDC9" w14:textId="77777777" w:rsidR="000F02E3" w:rsidRDefault="00000000">
            <w:r>
              <w:t>4 - Excelente 🌟</w:t>
            </w:r>
          </w:p>
        </w:tc>
        <w:tc>
          <w:tcPr>
            <w:tcW w:w="1728" w:type="dxa"/>
          </w:tcPr>
          <w:p w14:paraId="5B0E21DD" w14:textId="77777777" w:rsidR="000F02E3" w:rsidRDefault="00000000">
            <w:r>
              <w:t>3 - Ben ✅</w:t>
            </w:r>
          </w:p>
        </w:tc>
        <w:tc>
          <w:tcPr>
            <w:tcW w:w="1728" w:type="dxa"/>
          </w:tcPr>
          <w:p w14:paraId="4835FDD1" w14:textId="77777777" w:rsidR="000F02E3" w:rsidRDefault="00000000">
            <w:r>
              <w:t>2 - Regular ⚠️</w:t>
            </w:r>
          </w:p>
        </w:tc>
        <w:tc>
          <w:tcPr>
            <w:tcW w:w="1754" w:type="dxa"/>
          </w:tcPr>
          <w:p w14:paraId="5A570F4B" w14:textId="77777777" w:rsidR="000F02E3" w:rsidRDefault="00000000">
            <w:r>
              <w:t>1 - Precisa mellora ❌</w:t>
            </w:r>
          </w:p>
        </w:tc>
      </w:tr>
      <w:tr w:rsidR="000F02E3" w:rsidRPr="001376B1" w14:paraId="7297C830" w14:textId="77777777" w:rsidTr="001376B1">
        <w:tc>
          <w:tcPr>
            <w:tcW w:w="1728" w:type="dxa"/>
          </w:tcPr>
          <w:p w14:paraId="6EB05CBE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>1</w:t>
            </w:r>
            <w:r>
              <w:t>️</w:t>
            </w:r>
            <w:r w:rsidRPr="001376B1">
              <w:rPr>
                <w:lang w:val="es-ES"/>
              </w:rPr>
              <w:t xml:space="preserve">⃣ Expresión libre </w:t>
            </w:r>
            <w:proofErr w:type="gramStart"/>
            <w:r w:rsidRPr="001376B1">
              <w:rPr>
                <w:lang w:val="es-ES"/>
              </w:rPr>
              <w:t>e</w:t>
            </w:r>
            <w:proofErr w:type="gramEnd"/>
            <w:r w:rsidRPr="001376B1">
              <w:rPr>
                <w:lang w:val="es-ES"/>
              </w:rPr>
              <w:t xml:space="preserve"> disfrute da </w:t>
            </w:r>
            <w:proofErr w:type="spellStart"/>
            <w:r w:rsidRPr="001376B1">
              <w:rPr>
                <w:lang w:val="es-ES"/>
              </w:rPr>
              <w:t>actividade</w:t>
            </w:r>
            <w:proofErr w:type="spellEnd"/>
            <w:r w:rsidRPr="001376B1">
              <w:rPr>
                <w:lang w:val="es-ES"/>
              </w:rPr>
              <w:br/>
              <w:t>(</w:t>
            </w:r>
            <w:proofErr w:type="spellStart"/>
            <w:r w:rsidRPr="001376B1">
              <w:rPr>
                <w:lang w:val="es-ES"/>
              </w:rPr>
              <w:t>Capacidade</w:t>
            </w:r>
            <w:proofErr w:type="spellEnd"/>
            <w:r w:rsidRPr="001376B1">
              <w:rPr>
                <w:lang w:val="es-ES"/>
              </w:rPr>
              <w:t xml:space="preserve"> de expresarse con </w:t>
            </w:r>
            <w:proofErr w:type="spellStart"/>
            <w:r w:rsidRPr="001376B1">
              <w:rPr>
                <w:lang w:val="es-ES"/>
              </w:rPr>
              <w:t>naturalidade</w:t>
            </w:r>
            <w:proofErr w:type="spellEnd"/>
            <w:r w:rsidRPr="001376B1">
              <w:rPr>
                <w:lang w:val="es-ES"/>
              </w:rPr>
              <w:t xml:space="preserve">, sen </w:t>
            </w:r>
            <w:proofErr w:type="spellStart"/>
            <w:r w:rsidRPr="001376B1">
              <w:rPr>
                <w:lang w:val="es-ES"/>
              </w:rPr>
              <w:t>inhibicións</w:t>
            </w:r>
            <w:proofErr w:type="spellEnd"/>
            <w:r w:rsidRPr="001376B1">
              <w:rPr>
                <w:lang w:val="es-ES"/>
              </w:rPr>
              <w:t>, con interese e confianza)</w:t>
            </w:r>
          </w:p>
        </w:tc>
        <w:tc>
          <w:tcPr>
            <w:tcW w:w="1728" w:type="dxa"/>
          </w:tcPr>
          <w:p w14:paraId="7EE2E49F" w14:textId="77777777" w:rsidR="000F02E3" w:rsidRPr="001376B1" w:rsidRDefault="00000000">
            <w:pPr>
              <w:rPr>
                <w:lang w:val="es-ES"/>
              </w:rPr>
            </w:pPr>
            <w:proofErr w:type="spellStart"/>
            <w:r w:rsidRPr="001376B1">
              <w:rPr>
                <w:lang w:val="es-ES"/>
              </w:rPr>
              <w:t>Exhíbese</w:t>
            </w:r>
            <w:proofErr w:type="spellEnd"/>
            <w:r w:rsidRPr="001376B1">
              <w:rPr>
                <w:lang w:val="es-ES"/>
              </w:rPr>
              <w:t xml:space="preserve"> con soltura, sen medo </w:t>
            </w:r>
            <w:proofErr w:type="spellStart"/>
            <w:r w:rsidRPr="001376B1">
              <w:rPr>
                <w:lang w:val="es-ES"/>
              </w:rPr>
              <w:t>ao</w:t>
            </w:r>
            <w:proofErr w:type="spellEnd"/>
            <w:r w:rsidRPr="001376B1">
              <w:rPr>
                <w:lang w:val="es-ES"/>
              </w:rPr>
              <w:t xml:space="preserve"> erro, </w:t>
            </w:r>
            <w:proofErr w:type="spellStart"/>
            <w:r w:rsidRPr="001376B1">
              <w:rPr>
                <w:lang w:val="es-ES"/>
              </w:rPr>
              <w:t>transmitindo</w:t>
            </w:r>
            <w:proofErr w:type="spellEnd"/>
            <w:r w:rsidRPr="001376B1">
              <w:rPr>
                <w:lang w:val="es-ES"/>
              </w:rPr>
              <w:t xml:space="preserve"> disfrute e </w:t>
            </w:r>
            <w:proofErr w:type="spellStart"/>
            <w:r w:rsidRPr="001376B1">
              <w:rPr>
                <w:lang w:val="es-ES"/>
              </w:rPr>
              <w:t>seguridade</w:t>
            </w:r>
            <w:proofErr w:type="spellEnd"/>
            <w:r w:rsidRPr="001376B1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6169B4DA" w14:textId="77777777" w:rsidR="000F02E3" w:rsidRPr="001376B1" w:rsidRDefault="00000000">
            <w:pPr>
              <w:rPr>
                <w:lang w:val="es-ES"/>
              </w:rPr>
            </w:pPr>
            <w:proofErr w:type="spellStart"/>
            <w:r w:rsidRPr="001376B1">
              <w:rPr>
                <w:lang w:val="es-ES"/>
              </w:rPr>
              <w:t>Mostra</w:t>
            </w:r>
            <w:proofErr w:type="spellEnd"/>
            <w:r w:rsidRPr="001376B1">
              <w:rPr>
                <w:lang w:val="es-ES"/>
              </w:rPr>
              <w:t xml:space="preserve"> interese </w:t>
            </w:r>
            <w:proofErr w:type="gramStart"/>
            <w:r w:rsidRPr="001376B1">
              <w:rPr>
                <w:lang w:val="es-ES"/>
              </w:rPr>
              <w:t>e</w:t>
            </w:r>
            <w:proofErr w:type="gramEnd"/>
            <w:r w:rsidRPr="001376B1">
              <w:rPr>
                <w:lang w:val="es-ES"/>
              </w:rPr>
              <w:t xml:space="preserve"> participa activamente, </w:t>
            </w:r>
            <w:proofErr w:type="spellStart"/>
            <w:r w:rsidRPr="001376B1">
              <w:rPr>
                <w:lang w:val="es-ES"/>
              </w:rPr>
              <w:t>aínda</w:t>
            </w:r>
            <w:proofErr w:type="spellEnd"/>
            <w:r w:rsidRPr="001376B1">
              <w:rPr>
                <w:lang w:val="es-ES"/>
              </w:rPr>
              <w:t xml:space="preserve"> que con </w:t>
            </w:r>
            <w:proofErr w:type="spellStart"/>
            <w:r w:rsidRPr="001376B1">
              <w:rPr>
                <w:lang w:val="es-ES"/>
              </w:rPr>
              <w:t>algunhas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dúbidas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iniciais</w:t>
            </w:r>
            <w:proofErr w:type="spellEnd"/>
            <w:r w:rsidRPr="001376B1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2F4BEA3C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 xml:space="preserve">Precisa </w:t>
            </w:r>
            <w:proofErr w:type="spellStart"/>
            <w:r w:rsidRPr="001376B1">
              <w:rPr>
                <w:lang w:val="es-ES"/>
              </w:rPr>
              <w:t>máis</w:t>
            </w:r>
            <w:proofErr w:type="spellEnd"/>
            <w:r w:rsidRPr="001376B1">
              <w:rPr>
                <w:lang w:val="es-ES"/>
              </w:rPr>
              <w:t xml:space="preserve"> confianza en </w:t>
            </w:r>
            <w:proofErr w:type="spellStart"/>
            <w:r w:rsidRPr="001376B1">
              <w:rPr>
                <w:lang w:val="es-ES"/>
              </w:rPr>
              <w:t>si</w:t>
            </w:r>
            <w:proofErr w:type="spellEnd"/>
            <w:r w:rsidRPr="001376B1">
              <w:rPr>
                <w:lang w:val="es-ES"/>
              </w:rPr>
              <w:t xml:space="preserve"> mesmo/a, </w:t>
            </w:r>
            <w:proofErr w:type="spellStart"/>
            <w:r w:rsidRPr="001376B1">
              <w:rPr>
                <w:lang w:val="es-ES"/>
              </w:rPr>
              <w:t>exprésase</w:t>
            </w:r>
            <w:proofErr w:type="spellEnd"/>
            <w:r w:rsidRPr="001376B1">
              <w:rPr>
                <w:lang w:val="es-ES"/>
              </w:rPr>
              <w:t xml:space="preserve"> con </w:t>
            </w:r>
            <w:proofErr w:type="spellStart"/>
            <w:r w:rsidRPr="001376B1">
              <w:rPr>
                <w:lang w:val="es-ES"/>
              </w:rPr>
              <w:t>certa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rixidez</w:t>
            </w:r>
            <w:proofErr w:type="spellEnd"/>
            <w:r w:rsidRPr="001376B1">
              <w:rPr>
                <w:lang w:val="es-ES"/>
              </w:rPr>
              <w:t>.</w:t>
            </w:r>
          </w:p>
        </w:tc>
        <w:tc>
          <w:tcPr>
            <w:tcW w:w="1754" w:type="dxa"/>
          </w:tcPr>
          <w:p w14:paraId="0E65CDE0" w14:textId="77777777" w:rsidR="000F02E3" w:rsidRPr="001376B1" w:rsidRDefault="00000000">
            <w:pPr>
              <w:rPr>
                <w:lang w:val="es-ES"/>
              </w:rPr>
            </w:pPr>
            <w:proofErr w:type="spellStart"/>
            <w:r w:rsidRPr="001376B1">
              <w:rPr>
                <w:lang w:val="es-ES"/>
              </w:rPr>
              <w:t>Amosa</w:t>
            </w:r>
            <w:proofErr w:type="spellEnd"/>
            <w:r w:rsidRPr="001376B1">
              <w:rPr>
                <w:lang w:val="es-ES"/>
              </w:rPr>
              <w:t xml:space="preserve"> inhibición e </w:t>
            </w:r>
            <w:proofErr w:type="spellStart"/>
            <w:r w:rsidRPr="001376B1">
              <w:rPr>
                <w:lang w:val="es-ES"/>
              </w:rPr>
              <w:t>pouca</w:t>
            </w:r>
            <w:proofErr w:type="spellEnd"/>
            <w:r w:rsidRPr="001376B1">
              <w:rPr>
                <w:lang w:val="es-ES"/>
              </w:rPr>
              <w:t xml:space="preserve"> implicación </w:t>
            </w:r>
            <w:proofErr w:type="spellStart"/>
            <w:r w:rsidRPr="001376B1">
              <w:rPr>
                <w:lang w:val="es-ES"/>
              </w:rPr>
              <w:t>na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actividade</w:t>
            </w:r>
            <w:proofErr w:type="spellEnd"/>
            <w:r w:rsidRPr="001376B1">
              <w:rPr>
                <w:lang w:val="es-ES"/>
              </w:rPr>
              <w:t>.</w:t>
            </w:r>
          </w:p>
        </w:tc>
      </w:tr>
      <w:tr w:rsidR="001376B1" w14:paraId="5A5747D9" w14:textId="77777777" w:rsidTr="002943C5">
        <w:tc>
          <w:tcPr>
            <w:tcW w:w="1728" w:type="dxa"/>
          </w:tcPr>
          <w:p w14:paraId="43E7D405" w14:textId="77777777" w:rsidR="001376B1" w:rsidRDefault="001376B1">
            <w:r>
              <w:t xml:space="preserve">📝 </w:t>
            </w:r>
            <w:proofErr w:type="spellStart"/>
            <w:r>
              <w:t>Observacións</w:t>
            </w:r>
            <w:proofErr w:type="spellEnd"/>
            <w:r>
              <w:t>:</w:t>
            </w:r>
          </w:p>
        </w:tc>
        <w:tc>
          <w:tcPr>
            <w:tcW w:w="6938" w:type="dxa"/>
            <w:gridSpan w:val="4"/>
          </w:tcPr>
          <w:p w14:paraId="4E8EE0EA" w14:textId="77777777" w:rsidR="001376B1" w:rsidRDefault="001376B1"/>
        </w:tc>
      </w:tr>
      <w:tr w:rsidR="000F02E3" w:rsidRPr="001376B1" w14:paraId="7EA8A141" w14:textId="77777777" w:rsidTr="001376B1">
        <w:tc>
          <w:tcPr>
            <w:tcW w:w="1728" w:type="dxa"/>
          </w:tcPr>
          <w:p w14:paraId="616C3DAD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>2</w:t>
            </w:r>
            <w:r>
              <w:t>️</w:t>
            </w:r>
            <w:r w:rsidRPr="001376B1">
              <w:rPr>
                <w:lang w:val="es-ES"/>
              </w:rPr>
              <w:t xml:space="preserve">⃣ Técnica e </w:t>
            </w:r>
            <w:proofErr w:type="spellStart"/>
            <w:r w:rsidRPr="001376B1">
              <w:rPr>
                <w:lang w:val="es-ES"/>
              </w:rPr>
              <w:t>execución</w:t>
            </w:r>
            <w:proofErr w:type="spellEnd"/>
            <w:r w:rsidRPr="001376B1">
              <w:rPr>
                <w:lang w:val="es-ES"/>
              </w:rPr>
              <w:br/>
              <w:t xml:space="preserve">(Coordinación, ritmo, pulso, precisión dos </w:t>
            </w:r>
            <w:proofErr w:type="spellStart"/>
            <w:r w:rsidRPr="001376B1">
              <w:rPr>
                <w:lang w:val="es-ES"/>
              </w:rPr>
              <w:t>movementos</w:t>
            </w:r>
            <w:proofErr w:type="spellEnd"/>
            <w:r w:rsidRPr="001376B1">
              <w:rPr>
                <w:lang w:val="es-ES"/>
              </w:rPr>
              <w:t>)</w:t>
            </w:r>
          </w:p>
        </w:tc>
        <w:tc>
          <w:tcPr>
            <w:tcW w:w="1728" w:type="dxa"/>
          </w:tcPr>
          <w:p w14:paraId="1086FAA1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 xml:space="preserve">Mantén un excelente control técnico, </w:t>
            </w:r>
            <w:proofErr w:type="spellStart"/>
            <w:r w:rsidRPr="001376B1">
              <w:rPr>
                <w:lang w:val="es-ES"/>
              </w:rPr>
              <w:t>bo</w:t>
            </w:r>
            <w:proofErr w:type="spellEnd"/>
            <w:r w:rsidRPr="001376B1">
              <w:rPr>
                <w:lang w:val="es-ES"/>
              </w:rPr>
              <w:t xml:space="preserve"> ritmo, </w:t>
            </w:r>
            <w:proofErr w:type="spellStart"/>
            <w:r w:rsidRPr="001376B1">
              <w:rPr>
                <w:lang w:val="es-ES"/>
              </w:rPr>
              <w:t>execución</w:t>
            </w:r>
            <w:proofErr w:type="spellEnd"/>
            <w:r w:rsidRPr="001376B1">
              <w:rPr>
                <w:lang w:val="es-ES"/>
              </w:rPr>
              <w:t xml:space="preserve"> precisa e </w:t>
            </w:r>
            <w:proofErr w:type="spellStart"/>
            <w:r w:rsidRPr="001376B1">
              <w:rPr>
                <w:lang w:val="es-ES"/>
              </w:rPr>
              <w:t>fluída</w:t>
            </w:r>
            <w:proofErr w:type="spellEnd"/>
            <w:r w:rsidRPr="001376B1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2549B1BB" w14:textId="77777777" w:rsidR="000F02E3" w:rsidRPr="001376B1" w:rsidRDefault="00000000">
            <w:pPr>
              <w:rPr>
                <w:lang w:val="es-ES"/>
              </w:rPr>
            </w:pPr>
            <w:proofErr w:type="spellStart"/>
            <w:r w:rsidRPr="001376B1">
              <w:rPr>
                <w:lang w:val="es-ES"/>
              </w:rPr>
              <w:t>Cumpre</w:t>
            </w:r>
            <w:proofErr w:type="spellEnd"/>
            <w:r w:rsidRPr="001376B1">
              <w:rPr>
                <w:lang w:val="es-ES"/>
              </w:rPr>
              <w:t xml:space="preserve"> coa </w:t>
            </w:r>
            <w:proofErr w:type="spellStart"/>
            <w:r w:rsidRPr="001376B1">
              <w:rPr>
                <w:lang w:val="es-ES"/>
              </w:rPr>
              <w:t>maior</w:t>
            </w:r>
            <w:proofErr w:type="spellEnd"/>
            <w:r w:rsidRPr="001376B1">
              <w:rPr>
                <w:lang w:val="es-ES"/>
              </w:rPr>
              <w:t xml:space="preserve"> parte dos aspectos técnicos, </w:t>
            </w:r>
            <w:proofErr w:type="spellStart"/>
            <w:r w:rsidRPr="001376B1">
              <w:rPr>
                <w:lang w:val="es-ES"/>
              </w:rPr>
              <w:t>aínda</w:t>
            </w:r>
            <w:proofErr w:type="spellEnd"/>
            <w:r w:rsidRPr="001376B1">
              <w:rPr>
                <w:lang w:val="es-ES"/>
              </w:rPr>
              <w:t xml:space="preserve"> que con </w:t>
            </w:r>
            <w:proofErr w:type="spellStart"/>
            <w:r w:rsidRPr="001376B1">
              <w:rPr>
                <w:lang w:val="es-ES"/>
              </w:rPr>
              <w:t>pequenas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imprecisións</w:t>
            </w:r>
            <w:proofErr w:type="spellEnd"/>
            <w:r w:rsidRPr="001376B1">
              <w:rPr>
                <w:lang w:val="es-ES"/>
              </w:rPr>
              <w:t>.</w:t>
            </w:r>
          </w:p>
        </w:tc>
        <w:tc>
          <w:tcPr>
            <w:tcW w:w="1728" w:type="dxa"/>
          </w:tcPr>
          <w:p w14:paraId="1734121A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 xml:space="preserve">Ten dificultades para </w:t>
            </w:r>
            <w:proofErr w:type="spellStart"/>
            <w:r w:rsidRPr="001376B1">
              <w:rPr>
                <w:lang w:val="es-ES"/>
              </w:rPr>
              <w:t>manter</w:t>
            </w:r>
            <w:proofErr w:type="spellEnd"/>
            <w:r w:rsidRPr="001376B1">
              <w:rPr>
                <w:lang w:val="es-ES"/>
              </w:rPr>
              <w:t xml:space="preserve"> o ritmo </w:t>
            </w:r>
            <w:proofErr w:type="spellStart"/>
            <w:r w:rsidRPr="001376B1">
              <w:rPr>
                <w:lang w:val="es-ES"/>
              </w:rPr>
              <w:t>ou</w:t>
            </w:r>
            <w:proofErr w:type="spellEnd"/>
            <w:r w:rsidRPr="001376B1">
              <w:rPr>
                <w:lang w:val="es-ES"/>
              </w:rPr>
              <w:t xml:space="preserve"> a coordinación, precisa </w:t>
            </w:r>
            <w:proofErr w:type="spellStart"/>
            <w:r w:rsidRPr="001376B1">
              <w:rPr>
                <w:lang w:val="es-ES"/>
              </w:rPr>
              <w:t>máis</w:t>
            </w:r>
            <w:proofErr w:type="spellEnd"/>
            <w:r w:rsidRPr="001376B1">
              <w:rPr>
                <w:lang w:val="es-ES"/>
              </w:rPr>
              <w:t xml:space="preserve"> práctica.</w:t>
            </w:r>
          </w:p>
        </w:tc>
        <w:tc>
          <w:tcPr>
            <w:tcW w:w="1754" w:type="dxa"/>
          </w:tcPr>
          <w:p w14:paraId="43A727A4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 xml:space="preserve">Non logra </w:t>
            </w:r>
            <w:proofErr w:type="spellStart"/>
            <w:r w:rsidRPr="001376B1">
              <w:rPr>
                <w:lang w:val="es-ES"/>
              </w:rPr>
              <w:t>manter</w:t>
            </w:r>
            <w:proofErr w:type="spellEnd"/>
            <w:r w:rsidRPr="001376B1">
              <w:rPr>
                <w:lang w:val="es-ES"/>
              </w:rPr>
              <w:t xml:space="preserve"> a precisión técnica </w:t>
            </w:r>
            <w:proofErr w:type="spellStart"/>
            <w:r w:rsidRPr="001376B1">
              <w:rPr>
                <w:lang w:val="es-ES"/>
              </w:rPr>
              <w:t>nin</w:t>
            </w:r>
            <w:proofErr w:type="spellEnd"/>
            <w:r w:rsidRPr="001376B1">
              <w:rPr>
                <w:lang w:val="es-ES"/>
              </w:rPr>
              <w:t xml:space="preserve"> a coordinación </w:t>
            </w:r>
            <w:proofErr w:type="spellStart"/>
            <w:r w:rsidRPr="001376B1">
              <w:rPr>
                <w:lang w:val="es-ES"/>
              </w:rPr>
              <w:t>requirida</w:t>
            </w:r>
            <w:proofErr w:type="spellEnd"/>
            <w:r w:rsidRPr="001376B1">
              <w:rPr>
                <w:lang w:val="es-ES"/>
              </w:rPr>
              <w:t>.</w:t>
            </w:r>
          </w:p>
        </w:tc>
      </w:tr>
      <w:tr w:rsidR="001376B1" w14:paraId="35486CEC" w14:textId="77777777" w:rsidTr="000A30EB">
        <w:tc>
          <w:tcPr>
            <w:tcW w:w="1728" w:type="dxa"/>
          </w:tcPr>
          <w:p w14:paraId="263F4349" w14:textId="77777777" w:rsidR="001376B1" w:rsidRDefault="001376B1">
            <w:r>
              <w:t xml:space="preserve">📝 </w:t>
            </w:r>
            <w:proofErr w:type="spellStart"/>
            <w:r>
              <w:t>Observacións</w:t>
            </w:r>
            <w:proofErr w:type="spellEnd"/>
            <w:r>
              <w:t>:</w:t>
            </w:r>
          </w:p>
        </w:tc>
        <w:tc>
          <w:tcPr>
            <w:tcW w:w="6938" w:type="dxa"/>
            <w:gridSpan w:val="4"/>
          </w:tcPr>
          <w:p w14:paraId="123C7B07" w14:textId="77777777" w:rsidR="001376B1" w:rsidRDefault="001376B1"/>
        </w:tc>
      </w:tr>
      <w:tr w:rsidR="000F02E3" w:rsidRPr="001376B1" w14:paraId="6D6DEB68" w14:textId="77777777" w:rsidTr="001376B1">
        <w:tc>
          <w:tcPr>
            <w:tcW w:w="1728" w:type="dxa"/>
          </w:tcPr>
          <w:p w14:paraId="3687681C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>3</w:t>
            </w:r>
            <w:r>
              <w:t>️</w:t>
            </w:r>
            <w:r w:rsidRPr="001376B1">
              <w:rPr>
                <w:lang w:val="es-ES"/>
              </w:rPr>
              <w:t xml:space="preserve">⃣ Aplicación da </w:t>
            </w:r>
            <w:proofErr w:type="spellStart"/>
            <w:r w:rsidRPr="001376B1">
              <w:rPr>
                <w:lang w:val="es-ES"/>
              </w:rPr>
              <w:t>expresividade</w:t>
            </w:r>
            <w:proofErr w:type="spellEnd"/>
            <w:r w:rsidRPr="001376B1">
              <w:rPr>
                <w:lang w:val="es-ES"/>
              </w:rPr>
              <w:t xml:space="preserve"> e emoción </w:t>
            </w:r>
            <w:proofErr w:type="spellStart"/>
            <w:r w:rsidRPr="001376B1">
              <w:rPr>
                <w:lang w:val="es-ES"/>
              </w:rPr>
              <w:t>na</w:t>
            </w:r>
            <w:proofErr w:type="spellEnd"/>
            <w:r w:rsidRPr="001376B1">
              <w:rPr>
                <w:lang w:val="es-ES"/>
              </w:rPr>
              <w:t xml:space="preserve"> interpretación</w:t>
            </w:r>
            <w:r w:rsidRPr="001376B1">
              <w:rPr>
                <w:lang w:val="es-ES"/>
              </w:rPr>
              <w:br/>
              <w:t xml:space="preserve">(Uso </w:t>
            </w:r>
            <w:proofErr w:type="spellStart"/>
            <w:r w:rsidRPr="001376B1">
              <w:rPr>
                <w:lang w:val="es-ES"/>
              </w:rPr>
              <w:t>axeitado</w:t>
            </w:r>
            <w:proofErr w:type="spellEnd"/>
            <w:r w:rsidRPr="001376B1">
              <w:rPr>
                <w:lang w:val="es-ES"/>
              </w:rPr>
              <w:t xml:space="preserve"> da </w:t>
            </w:r>
            <w:proofErr w:type="spellStart"/>
            <w:r w:rsidRPr="001376B1">
              <w:rPr>
                <w:lang w:val="es-ES"/>
              </w:rPr>
              <w:t>intensidade</w:t>
            </w:r>
            <w:proofErr w:type="spellEnd"/>
            <w:r w:rsidRPr="001376B1">
              <w:rPr>
                <w:lang w:val="es-ES"/>
              </w:rPr>
              <w:t xml:space="preserve">, dinámica e </w:t>
            </w:r>
            <w:proofErr w:type="spellStart"/>
            <w:r w:rsidRPr="001376B1">
              <w:rPr>
                <w:lang w:val="es-ES"/>
              </w:rPr>
              <w:t>xestos</w:t>
            </w:r>
            <w:proofErr w:type="spellEnd"/>
            <w:r w:rsidRPr="001376B1">
              <w:rPr>
                <w:lang w:val="es-ES"/>
              </w:rPr>
              <w:t xml:space="preserve"> para transmitir </w:t>
            </w:r>
            <w:proofErr w:type="spellStart"/>
            <w:r w:rsidRPr="001376B1">
              <w:rPr>
                <w:lang w:val="es-ES"/>
              </w:rPr>
              <w:t>emocións</w:t>
            </w:r>
            <w:proofErr w:type="spellEnd"/>
            <w:r w:rsidRPr="001376B1">
              <w:rPr>
                <w:lang w:val="es-ES"/>
              </w:rPr>
              <w:t xml:space="preserve">. Corrección </w:t>
            </w:r>
            <w:proofErr w:type="spellStart"/>
            <w:r w:rsidRPr="001376B1">
              <w:rPr>
                <w:lang w:val="es-ES"/>
              </w:rPr>
              <w:t>na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intensidade</w:t>
            </w:r>
            <w:proofErr w:type="spellEnd"/>
            <w:r w:rsidRPr="001376B1">
              <w:rPr>
                <w:lang w:val="es-ES"/>
              </w:rPr>
              <w:t xml:space="preserve"> dos golpes en </w:t>
            </w:r>
            <w:proofErr w:type="spellStart"/>
            <w:r w:rsidRPr="001376B1">
              <w:rPr>
                <w:lang w:val="es-ES"/>
              </w:rPr>
              <w:t>execución</w:t>
            </w:r>
            <w:proofErr w:type="spellEnd"/>
            <w:r w:rsidRPr="001376B1">
              <w:rPr>
                <w:lang w:val="es-ES"/>
              </w:rPr>
              <w:t xml:space="preserve"> musical </w:t>
            </w:r>
            <w:proofErr w:type="gramStart"/>
            <w:r w:rsidRPr="001376B1">
              <w:rPr>
                <w:lang w:val="es-ES"/>
              </w:rPr>
              <w:t>e</w:t>
            </w:r>
            <w:proofErr w:type="gramEnd"/>
            <w:r w:rsidRPr="001376B1">
              <w:rPr>
                <w:lang w:val="es-ES"/>
              </w:rPr>
              <w:t xml:space="preserve"> no </w:t>
            </w:r>
            <w:proofErr w:type="spellStart"/>
            <w:r w:rsidRPr="001376B1">
              <w:rPr>
                <w:lang w:val="es-ES"/>
              </w:rPr>
              <w:t>movemento</w:t>
            </w:r>
            <w:proofErr w:type="spellEnd"/>
            <w:r w:rsidRPr="001376B1">
              <w:rPr>
                <w:lang w:val="es-ES"/>
              </w:rPr>
              <w:t xml:space="preserve"> corporal.)</w:t>
            </w:r>
          </w:p>
        </w:tc>
        <w:tc>
          <w:tcPr>
            <w:tcW w:w="1728" w:type="dxa"/>
          </w:tcPr>
          <w:p w14:paraId="03B1D3DD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 xml:space="preserve">Aplica a </w:t>
            </w:r>
            <w:proofErr w:type="spellStart"/>
            <w:r w:rsidRPr="001376B1">
              <w:rPr>
                <w:lang w:val="es-ES"/>
              </w:rPr>
              <w:t>intensidade</w:t>
            </w:r>
            <w:proofErr w:type="spellEnd"/>
            <w:r w:rsidRPr="001376B1">
              <w:rPr>
                <w:lang w:val="es-ES"/>
              </w:rPr>
              <w:t xml:space="preserve"> de forma </w:t>
            </w:r>
            <w:proofErr w:type="spellStart"/>
            <w:r w:rsidRPr="001376B1">
              <w:rPr>
                <w:lang w:val="es-ES"/>
              </w:rPr>
              <w:t>axeitada</w:t>
            </w:r>
            <w:proofErr w:type="spellEnd"/>
            <w:r w:rsidRPr="001376B1">
              <w:rPr>
                <w:lang w:val="es-ES"/>
              </w:rPr>
              <w:t xml:space="preserve">, con </w:t>
            </w:r>
            <w:proofErr w:type="spellStart"/>
            <w:r w:rsidRPr="001376B1">
              <w:rPr>
                <w:lang w:val="es-ES"/>
              </w:rPr>
              <w:t>variacións</w:t>
            </w:r>
            <w:proofErr w:type="spellEnd"/>
            <w:r w:rsidRPr="001376B1">
              <w:rPr>
                <w:lang w:val="es-ES"/>
              </w:rPr>
              <w:t xml:space="preserve"> dinámicas coherentes, golpes ben definidos e </w:t>
            </w:r>
            <w:proofErr w:type="spellStart"/>
            <w:r w:rsidRPr="001376B1">
              <w:rPr>
                <w:lang w:val="es-ES"/>
              </w:rPr>
              <w:t>movementos</w:t>
            </w:r>
            <w:proofErr w:type="spellEnd"/>
            <w:r w:rsidRPr="001376B1">
              <w:rPr>
                <w:lang w:val="es-ES"/>
              </w:rPr>
              <w:t xml:space="preserve"> expresivos.</w:t>
            </w:r>
          </w:p>
        </w:tc>
        <w:tc>
          <w:tcPr>
            <w:tcW w:w="1728" w:type="dxa"/>
          </w:tcPr>
          <w:p w14:paraId="58198905" w14:textId="77777777" w:rsidR="000F02E3" w:rsidRPr="001376B1" w:rsidRDefault="00000000">
            <w:pPr>
              <w:rPr>
                <w:lang w:val="es-ES"/>
              </w:rPr>
            </w:pPr>
            <w:proofErr w:type="spellStart"/>
            <w:r w:rsidRPr="001376B1">
              <w:rPr>
                <w:lang w:val="es-ES"/>
              </w:rPr>
              <w:t>Mostra</w:t>
            </w:r>
            <w:proofErr w:type="spellEnd"/>
            <w:r w:rsidRPr="001376B1">
              <w:rPr>
                <w:lang w:val="es-ES"/>
              </w:rPr>
              <w:t xml:space="preserve"> boa intención expresiva, con </w:t>
            </w:r>
            <w:proofErr w:type="spellStart"/>
            <w:r w:rsidRPr="001376B1">
              <w:rPr>
                <w:lang w:val="es-ES"/>
              </w:rPr>
              <w:t>intensidade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xeralmente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axustada</w:t>
            </w:r>
            <w:proofErr w:type="spellEnd"/>
            <w:r w:rsidRPr="001376B1">
              <w:rPr>
                <w:lang w:val="es-ES"/>
              </w:rPr>
              <w:t xml:space="preserve">, </w:t>
            </w:r>
            <w:proofErr w:type="spellStart"/>
            <w:r w:rsidRPr="001376B1">
              <w:rPr>
                <w:lang w:val="es-ES"/>
              </w:rPr>
              <w:t>aínda</w:t>
            </w:r>
            <w:proofErr w:type="spellEnd"/>
            <w:r w:rsidRPr="001376B1">
              <w:rPr>
                <w:lang w:val="es-ES"/>
              </w:rPr>
              <w:t xml:space="preserve"> que con </w:t>
            </w:r>
            <w:proofErr w:type="spellStart"/>
            <w:r w:rsidRPr="001376B1">
              <w:rPr>
                <w:lang w:val="es-ES"/>
              </w:rPr>
              <w:t>algunhas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imprecisións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na</w:t>
            </w:r>
            <w:proofErr w:type="spellEnd"/>
            <w:r w:rsidRPr="001376B1">
              <w:rPr>
                <w:lang w:val="es-ES"/>
              </w:rPr>
              <w:t xml:space="preserve"> dinámica </w:t>
            </w:r>
            <w:proofErr w:type="gramStart"/>
            <w:r w:rsidRPr="001376B1">
              <w:rPr>
                <w:lang w:val="es-ES"/>
              </w:rPr>
              <w:t>e</w:t>
            </w:r>
            <w:proofErr w:type="gramEnd"/>
            <w:r w:rsidRPr="001376B1">
              <w:rPr>
                <w:lang w:val="es-ES"/>
              </w:rPr>
              <w:t xml:space="preserve"> nos golpes.</w:t>
            </w:r>
          </w:p>
        </w:tc>
        <w:tc>
          <w:tcPr>
            <w:tcW w:w="1728" w:type="dxa"/>
          </w:tcPr>
          <w:p w14:paraId="66AA6672" w14:textId="77777777" w:rsidR="000F02E3" w:rsidRPr="001376B1" w:rsidRDefault="00000000">
            <w:pPr>
              <w:rPr>
                <w:lang w:val="es-ES"/>
              </w:rPr>
            </w:pPr>
            <w:r w:rsidRPr="001376B1">
              <w:rPr>
                <w:lang w:val="es-ES"/>
              </w:rPr>
              <w:t xml:space="preserve">Expresión limitada, con </w:t>
            </w:r>
            <w:proofErr w:type="spellStart"/>
            <w:r w:rsidRPr="001376B1">
              <w:rPr>
                <w:lang w:val="es-ES"/>
              </w:rPr>
              <w:t>pouca</w:t>
            </w:r>
            <w:proofErr w:type="spellEnd"/>
            <w:r w:rsidRPr="001376B1">
              <w:rPr>
                <w:lang w:val="es-ES"/>
              </w:rPr>
              <w:t xml:space="preserve"> variación </w:t>
            </w:r>
            <w:proofErr w:type="spellStart"/>
            <w:r w:rsidRPr="001376B1">
              <w:rPr>
                <w:lang w:val="es-ES"/>
              </w:rPr>
              <w:t>na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intensidade</w:t>
            </w:r>
            <w:proofErr w:type="spellEnd"/>
            <w:r w:rsidRPr="001376B1">
              <w:rPr>
                <w:lang w:val="es-ES"/>
              </w:rPr>
              <w:t xml:space="preserve">, golpes </w:t>
            </w:r>
            <w:proofErr w:type="spellStart"/>
            <w:r w:rsidRPr="001376B1">
              <w:rPr>
                <w:lang w:val="es-ES"/>
              </w:rPr>
              <w:t>pouco</w:t>
            </w:r>
            <w:proofErr w:type="spellEnd"/>
            <w:r w:rsidRPr="001376B1">
              <w:rPr>
                <w:lang w:val="es-ES"/>
              </w:rPr>
              <w:t xml:space="preserve"> definidos e </w:t>
            </w:r>
            <w:proofErr w:type="spellStart"/>
            <w:r w:rsidRPr="001376B1">
              <w:rPr>
                <w:lang w:val="es-ES"/>
              </w:rPr>
              <w:t>movementos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ríxidos</w:t>
            </w:r>
            <w:proofErr w:type="spellEnd"/>
            <w:r w:rsidRPr="001376B1">
              <w:rPr>
                <w:lang w:val="es-ES"/>
              </w:rPr>
              <w:t>.</w:t>
            </w:r>
          </w:p>
        </w:tc>
        <w:tc>
          <w:tcPr>
            <w:tcW w:w="1754" w:type="dxa"/>
          </w:tcPr>
          <w:p w14:paraId="32291741" w14:textId="77777777" w:rsidR="000F02E3" w:rsidRPr="001376B1" w:rsidRDefault="00000000">
            <w:pPr>
              <w:rPr>
                <w:lang w:val="es-ES"/>
              </w:rPr>
            </w:pPr>
            <w:proofErr w:type="spellStart"/>
            <w:r w:rsidRPr="001376B1">
              <w:rPr>
                <w:lang w:val="es-ES"/>
              </w:rPr>
              <w:t>Execución</w:t>
            </w:r>
            <w:proofErr w:type="spellEnd"/>
            <w:r w:rsidRPr="001376B1">
              <w:rPr>
                <w:lang w:val="es-ES"/>
              </w:rPr>
              <w:t xml:space="preserve"> plana </w:t>
            </w:r>
            <w:proofErr w:type="spellStart"/>
            <w:r w:rsidRPr="001376B1">
              <w:rPr>
                <w:lang w:val="es-ES"/>
              </w:rPr>
              <w:t>ou</w:t>
            </w:r>
            <w:proofErr w:type="spellEnd"/>
            <w:r w:rsidRPr="001376B1">
              <w:rPr>
                <w:lang w:val="es-ES"/>
              </w:rPr>
              <w:t xml:space="preserve"> mecánica, sen </w:t>
            </w:r>
            <w:proofErr w:type="spellStart"/>
            <w:r w:rsidRPr="001376B1">
              <w:rPr>
                <w:lang w:val="es-ES"/>
              </w:rPr>
              <w:t>axuste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na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intensidade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nin</w:t>
            </w:r>
            <w:proofErr w:type="spellEnd"/>
            <w:r w:rsidRPr="001376B1">
              <w:rPr>
                <w:lang w:val="es-ES"/>
              </w:rPr>
              <w:t xml:space="preserve"> </w:t>
            </w:r>
            <w:proofErr w:type="spellStart"/>
            <w:r w:rsidRPr="001376B1">
              <w:rPr>
                <w:lang w:val="es-ES"/>
              </w:rPr>
              <w:t>na</w:t>
            </w:r>
            <w:proofErr w:type="spellEnd"/>
            <w:r w:rsidRPr="001376B1">
              <w:rPr>
                <w:lang w:val="es-ES"/>
              </w:rPr>
              <w:t xml:space="preserve"> dinámica, con golpes e </w:t>
            </w:r>
            <w:proofErr w:type="spellStart"/>
            <w:r w:rsidRPr="001376B1">
              <w:rPr>
                <w:lang w:val="es-ES"/>
              </w:rPr>
              <w:t>movementos</w:t>
            </w:r>
            <w:proofErr w:type="spellEnd"/>
            <w:r w:rsidRPr="001376B1">
              <w:rPr>
                <w:lang w:val="es-ES"/>
              </w:rPr>
              <w:t xml:space="preserve"> descoordinados.</w:t>
            </w:r>
          </w:p>
        </w:tc>
      </w:tr>
      <w:tr w:rsidR="001376B1" w14:paraId="653646EC" w14:textId="77777777" w:rsidTr="00360862">
        <w:tc>
          <w:tcPr>
            <w:tcW w:w="1728" w:type="dxa"/>
          </w:tcPr>
          <w:p w14:paraId="2CECE9F8" w14:textId="77777777" w:rsidR="001376B1" w:rsidRDefault="001376B1">
            <w:r>
              <w:t xml:space="preserve">📝 </w:t>
            </w:r>
            <w:proofErr w:type="spellStart"/>
            <w:r>
              <w:t>Observacións</w:t>
            </w:r>
            <w:proofErr w:type="spellEnd"/>
            <w:r>
              <w:t>:</w:t>
            </w:r>
          </w:p>
        </w:tc>
        <w:tc>
          <w:tcPr>
            <w:tcW w:w="6938" w:type="dxa"/>
            <w:gridSpan w:val="4"/>
          </w:tcPr>
          <w:p w14:paraId="137E0945" w14:textId="77777777" w:rsidR="001376B1" w:rsidRDefault="001376B1"/>
        </w:tc>
      </w:tr>
    </w:tbl>
    <w:p w14:paraId="05E9B1FD" w14:textId="77777777" w:rsidR="007D3972" w:rsidRDefault="007D3972"/>
    <w:p w14:paraId="6E4BC80A" w14:textId="6377CC69" w:rsidR="000F02E3" w:rsidRDefault="00000000">
      <w:r>
        <w:lastRenderedPageBreak/>
        <w:br/>
        <w:t>### Instrucións de uso:</w:t>
      </w:r>
    </w:p>
    <w:p w14:paraId="6C460E95" w14:textId="77777777" w:rsidR="000F02E3" w:rsidRPr="001376B1" w:rsidRDefault="00000000">
      <w:pPr>
        <w:rPr>
          <w:lang w:val="es-ES"/>
        </w:rPr>
      </w:pPr>
      <w:r w:rsidRPr="001376B1">
        <w:rPr>
          <w:lang w:val="es-ES"/>
        </w:rPr>
        <w:t xml:space="preserve">- A rúbrica </w:t>
      </w:r>
      <w:proofErr w:type="spellStart"/>
      <w:r w:rsidRPr="001376B1">
        <w:rPr>
          <w:lang w:val="es-ES"/>
        </w:rPr>
        <w:t>empregarase</w:t>
      </w:r>
      <w:proofErr w:type="spellEnd"/>
      <w:r w:rsidRPr="001376B1">
        <w:rPr>
          <w:lang w:val="es-ES"/>
        </w:rPr>
        <w:t xml:space="preserve"> durante as </w:t>
      </w:r>
      <w:proofErr w:type="spellStart"/>
      <w:r w:rsidRPr="001376B1">
        <w:rPr>
          <w:lang w:val="es-ES"/>
        </w:rPr>
        <w:t>sesións</w:t>
      </w:r>
      <w:proofErr w:type="spellEnd"/>
      <w:r w:rsidRPr="001376B1">
        <w:rPr>
          <w:lang w:val="es-ES"/>
        </w:rPr>
        <w:t xml:space="preserve"> prácticas.</w:t>
      </w:r>
    </w:p>
    <w:p w14:paraId="56AA5A25" w14:textId="77777777" w:rsidR="000F02E3" w:rsidRPr="001376B1" w:rsidRDefault="00000000">
      <w:pPr>
        <w:rPr>
          <w:lang w:val="es-ES"/>
        </w:rPr>
      </w:pPr>
      <w:r w:rsidRPr="001376B1">
        <w:rPr>
          <w:lang w:val="es-ES"/>
        </w:rPr>
        <w:t xml:space="preserve">- As </w:t>
      </w:r>
      <w:proofErr w:type="spellStart"/>
      <w:r w:rsidRPr="001376B1">
        <w:rPr>
          <w:lang w:val="es-ES"/>
        </w:rPr>
        <w:t>observacións</w:t>
      </w:r>
      <w:proofErr w:type="spellEnd"/>
      <w:r w:rsidRPr="001376B1">
        <w:rPr>
          <w:lang w:val="es-ES"/>
        </w:rPr>
        <w:t xml:space="preserve"> específicas </w:t>
      </w:r>
      <w:proofErr w:type="spellStart"/>
      <w:r w:rsidRPr="001376B1">
        <w:rPr>
          <w:lang w:val="es-ES"/>
        </w:rPr>
        <w:t>anotaranse</w:t>
      </w:r>
      <w:proofErr w:type="spellEnd"/>
      <w:r w:rsidRPr="001376B1">
        <w:rPr>
          <w:lang w:val="es-ES"/>
        </w:rPr>
        <w:t xml:space="preserve"> nos </w:t>
      </w:r>
      <w:proofErr w:type="spellStart"/>
      <w:r w:rsidRPr="001376B1">
        <w:rPr>
          <w:lang w:val="es-ES"/>
        </w:rPr>
        <w:t>espazos</w:t>
      </w:r>
      <w:proofErr w:type="spellEnd"/>
      <w:r w:rsidRPr="001376B1">
        <w:rPr>
          <w:lang w:val="es-ES"/>
        </w:rPr>
        <w:t xml:space="preserve"> </w:t>
      </w:r>
      <w:proofErr w:type="spellStart"/>
      <w:r w:rsidRPr="001376B1">
        <w:rPr>
          <w:lang w:val="es-ES"/>
        </w:rPr>
        <w:t>correspondentes</w:t>
      </w:r>
      <w:proofErr w:type="spellEnd"/>
      <w:r w:rsidRPr="001376B1">
        <w:rPr>
          <w:lang w:val="es-ES"/>
        </w:rPr>
        <w:t>.</w:t>
      </w:r>
    </w:p>
    <w:p w14:paraId="60512C8F" w14:textId="6E14609E" w:rsidR="000F02E3" w:rsidRPr="001376B1" w:rsidRDefault="00000000">
      <w:pPr>
        <w:rPr>
          <w:lang w:val="es-ES"/>
        </w:rPr>
      </w:pPr>
      <w:r w:rsidRPr="001376B1">
        <w:rPr>
          <w:lang w:val="es-ES"/>
        </w:rPr>
        <w:t xml:space="preserve">- Pode complementarse </w:t>
      </w:r>
      <w:proofErr w:type="spellStart"/>
      <w:r w:rsidRPr="001376B1">
        <w:rPr>
          <w:lang w:val="es-ES"/>
        </w:rPr>
        <w:t>cun</w:t>
      </w:r>
      <w:proofErr w:type="spellEnd"/>
      <w:r w:rsidRPr="001376B1">
        <w:rPr>
          <w:lang w:val="es-ES"/>
        </w:rPr>
        <w:t xml:space="preserve"> diario anecdótico para cada </w:t>
      </w:r>
      <w:proofErr w:type="spellStart"/>
      <w:r w:rsidRPr="001376B1">
        <w:rPr>
          <w:lang w:val="es-ES"/>
        </w:rPr>
        <w:t>estudante</w:t>
      </w:r>
      <w:proofErr w:type="spellEnd"/>
      <w:r w:rsidR="007D3972">
        <w:rPr>
          <w:lang w:val="es-ES"/>
        </w:rPr>
        <w:t xml:space="preserve"> no apartado de observacións</w:t>
      </w:r>
      <w:r w:rsidRPr="001376B1">
        <w:rPr>
          <w:lang w:val="es-ES"/>
        </w:rPr>
        <w:t>.</w:t>
      </w:r>
    </w:p>
    <w:sectPr w:rsidR="000F02E3" w:rsidRPr="001376B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9523879">
    <w:abstractNumId w:val="8"/>
  </w:num>
  <w:num w:numId="2" w16cid:durableId="1694842386">
    <w:abstractNumId w:val="6"/>
  </w:num>
  <w:num w:numId="3" w16cid:durableId="955522728">
    <w:abstractNumId w:val="5"/>
  </w:num>
  <w:num w:numId="4" w16cid:durableId="1760103591">
    <w:abstractNumId w:val="4"/>
  </w:num>
  <w:num w:numId="5" w16cid:durableId="2064021200">
    <w:abstractNumId w:val="7"/>
  </w:num>
  <w:num w:numId="6" w16cid:durableId="597836441">
    <w:abstractNumId w:val="3"/>
  </w:num>
  <w:num w:numId="7" w16cid:durableId="719669251">
    <w:abstractNumId w:val="2"/>
  </w:num>
  <w:num w:numId="8" w16cid:durableId="1495607315">
    <w:abstractNumId w:val="1"/>
  </w:num>
  <w:num w:numId="9" w16cid:durableId="104348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02E3"/>
    <w:rsid w:val="001376B1"/>
    <w:rsid w:val="0015074B"/>
    <w:rsid w:val="0029639D"/>
    <w:rsid w:val="00326F90"/>
    <w:rsid w:val="007D3972"/>
    <w:rsid w:val="00AA1D8D"/>
    <w:rsid w:val="00B470D8"/>
    <w:rsid w:val="00B47730"/>
    <w:rsid w:val="00BC30B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F3E997"/>
  <w14:defaultImageDpi w14:val="300"/>
  <w15:docId w15:val="{DFFA7EA4-568E-495B-ACE1-40E5FF279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Noé Rañón</cp:lastModifiedBy>
  <cp:revision>2</cp:revision>
  <dcterms:created xsi:type="dcterms:W3CDTF">2025-03-14T18:46:00Z</dcterms:created>
  <dcterms:modified xsi:type="dcterms:W3CDTF">2025-03-14T18:46:00Z</dcterms:modified>
  <cp:category/>
</cp:coreProperties>
</file>